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F1F24" w14:textId="77777777" w:rsidR="00BA7312" w:rsidRDefault="00BA7312" w:rsidP="00506F6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Утверждено </w:t>
      </w:r>
    </w:p>
    <w:p w14:paraId="369555F3" w14:textId="77777777" w:rsidR="00BA7312" w:rsidRDefault="00BA7312" w:rsidP="00506F6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приказом Минобрнауки РД </w:t>
      </w:r>
    </w:p>
    <w:p w14:paraId="7E551744" w14:textId="76A2D7D9" w:rsidR="000874A7" w:rsidRDefault="00BA7312" w:rsidP="00506F6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от «</w:t>
      </w:r>
      <w:r w:rsidR="00DF0F69">
        <w:rPr>
          <w:rFonts w:ascii="Times New Roman" w:hAnsi="Times New Roman" w:cs="Times New Roman"/>
          <w:sz w:val="24"/>
          <w:szCs w:val="24"/>
          <w:lang w:val="ru-RU"/>
        </w:rPr>
        <w:t>01</w:t>
      </w:r>
      <w:r>
        <w:rPr>
          <w:rFonts w:ascii="Times New Roman" w:hAnsi="Times New Roman" w:cs="Times New Roman"/>
          <w:sz w:val="24"/>
          <w:szCs w:val="24"/>
          <w:lang w:val="ru-RU"/>
        </w:rPr>
        <w:t>» «</w:t>
      </w:r>
      <w:r w:rsidR="00DF0F69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» 2025 г. № </w:t>
      </w:r>
      <w:r w:rsidR="00DF0F69" w:rsidRPr="00DF0F69">
        <w:rPr>
          <w:rFonts w:ascii="Times New Roman" w:hAnsi="Times New Roman" w:cs="Times New Roman"/>
          <w:sz w:val="24"/>
          <w:szCs w:val="24"/>
          <w:lang w:val="ru-RU"/>
        </w:rPr>
        <w:t>05/1-1218/25</w:t>
      </w:r>
    </w:p>
    <w:p w14:paraId="0042175D" w14:textId="77777777" w:rsidR="00BA7312" w:rsidRDefault="00BA7312" w:rsidP="00BA731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16A95BA" w14:textId="1D708243" w:rsidR="000874A7" w:rsidRPr="00BA7312" w:rsidRDefault="000874A7" w:rsidP="00BA731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A7312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Расписание профориентационн</w:t>
      </w:r>
      <w:r w:rsidR="00BA7312">
        <w:rPr>
          <w:rFonts w:ascii="Times New Roman" w:hAnsi="Times New Roman" w:cs="Times New Roman"/>
          <w:b/>
          <w:bCs/>
          <w:sz w:val="28"/>
          <w:szCs w:val="28"/>
          <w:lang w:val="ru-RU"/>
        </w:rPr>
        <w:t>ых вебинаров</w:t>
      </w:r>
    </w:p>
    <w:p w14:paraId="10639E61" w14:textId="77777777" w:rsidR="00485D02" w:rsidRPr="00FB4B96" w:rsidRDefault="00485D02" w:rsidP="00AF4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ff0"/>
        <w:tblW w:w="10490" w:type="dxa"/>
        <w:tblInd w:w="250" w:type="dxa"/>
        <w:tblLook w:val="04A0" w:firstRow="1" w:lastRow="0" w:firstColumn="1" w:lastColumn="0" w:noHBand="0" w:noVBand="1"/>
      </w:tblPr>
      <w:tblGrid>
        <w:gridCol w:w="2693"/>
        <w:gridCol w:w="2976"/>
        <w:gridCol w:w="2409"/>
        <w:gridCol w:w="2412"/>
      </w:tblGrid>
      <w:tr w:rsidR="007B200A" w:rsidRPr="00FB4B96" w14:paraId="1203CC14" w14:textId="77777777" w:rsidTr="000D627E">
        <w:tc>
          <w:tcPr>
            <w:tcW w:w="2693" w:type="dxa"/>
          </w:tcPr>
          <w:p w14:paraId="58BFB42C" w14:textId="77777777" w:rsidR="007B200A" w:rsidRPr="00FB4B96" w:rsidRDefault="007B200A" w:rsidP="007B200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2976" w:type="dxa"/>
          </w:tcPr>
          <w:p w14:paraId="4D6FDA05" w14:textId="77777777" w:rsidR="007B200A" w:rsidRPr="00FB4B96" w:rsidRDefault="007B200A" w:rsidP="007B200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409" w:type="dxa"/>
          </w:tcPr>
          <w:p w14:paraId="570BCA15" w14:textId="77777777" w:rsidR="007B200A" w:rsidRPr="00FB4B96" w:rsidRDefault="007B200A" w:rsidP="007B200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Время (местное)</w:t>
            </w:r>
          </w:p>
        </w:tc>
        <w:tc>
          <w:tcPr>
            <w:tcW w:w="2412" w:type="dxa"/>
          </w:tcPr>
          <w:p w14:paraId="7A54606A" w14:textId="77777777" w:rsidR="007B200A" w:rsidRPr="00FB4B96" w:rsidRDefault="007B200A" w:rsidP="007B200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 Московское)</w:t>
            </w:r>
          </w:p>
        </w:tc>
      </w:tr>
      <w:tr w:rsidR="005B3B67" w:rsidRPr="00AF434F" w14:paraId="357A6AAC" w14:textId="77777777" w:rsidTr="000D627E">
        <w:tc>
          <w:tcPr>
            <w:tcW w:w="2693" w:type="dxa"/>
          </w:tcPr>
          <w:p w14:paraId="36B8E1A0" w14:textId="77777777" w:rsidR="005B3B67" w:rsidRPr="00FB4B96" w:rsidRDefault="005B3B67" w:rsidP="005B3B6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Моя страна </w:t>
            </w:r>
          </w:p>
        </w:tc>
        <w:tc>
          <w:tcPr>
            <w:tcW w:w="2976" w:type="dxa"/>
          </w:tcPr>
          <w:p w14:paraId="14C2AEF9" w14:textId="7BC112C0" w:rsidR="000D627E" w:rsidRPr="000D627E" w:rsidRDefault="000D627E" w:rsidP="005B3B6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627E">
              <w:rPr>
                <w:rFonts w:ascii="Times New Roman" w:hAnsi="Times New Roman" w:cs="Times New Roman"/>
                <w:sz w:val="24"/>
                <w:szCs w:val="24"/>
              </w:rPr>
              <w:t>12.11.2025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(ДГУ)</w:t>
            </w:r>
          </w:p>
          <w:p w14:paraId="6DB4801A" w14:textId="2DDFC7C9" w:rsidR="005B3B67" w:rsidRPr="00FB4B96" w:rsidRDefault="005B3B67" w:rsidP="005B3B6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14.11.2025</w:t>
            </w:r>
            <w:r w:rsidR="000D6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(ДГТУ)</w:t>
            </w:r>
          </w:p>
        </w:tc>
        <w:tc>
          <w:tcPr>
            <w:tcW w:w="2409" w:type="dxa"/>
          </w:tcPr>
          <w:p w14:paraId="40A36280" w14:textId="1189C86B" w:rsidR="005B3B67" w:rsidRPr="00FB4B96" w:rsidRDefault="005B3B67" w:rsidP="00BA73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14:30 - 15:15</w:t>
            </w:r>
          </w:p>
        </w:tc>
        <w:tc>
          <w:tcPr>
            <w:tcW w:w="2412" w:type="dxa"/>
          </w:tcPr>
          <w:p w14:paraId="5706A87B" w14:textId="77777777" w:rsidR="005B3B67" w:rsidRPr="00FB4B96" w:rsidRDefault="005B3B67" w:rsidP="00BA731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14:30 - 15:15</w:t>
            </w:r>
          </w:p>
        </w:tc>
      </w:tr>
      <w:tr w:rsidR="005B3B67" w:rsidRPr="00AF434F" w14:paraId="27381F69" w14:textId="77777777" w:rsidTr="000D627E">
        <w:tc>
          <w:tcPr>
            <w:tcW w:w="2693" w:type="dxa"/>
          </w:tcPr>
          <w:p w14:paraId="345B2938" w14:textId="77777777" w:rsidR="005B3B67" w:rsidRPr="00FB4B96" w:rsidRDefault="005B3B67" w:rsidP="005B3B6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Мой регион </w:t>
            </w:r>
          </w:p>
        </w:tc>
        <w:tc>
          <w:tcPr>
            <w:tcW w:w="2976" w:type="dxa"/>
          </w:tcPr>
          <w:p w14:paraId="773A8DB9" w14:textId="1E1AF97C" w:rsidR="000D627E" w:rsidRPr="000D627E" w:rsidRDefault="000D627E" w:rsidP="005B3B6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627E">
              <w:rPr>
                <w:rFonts w:ascii="Times New Roman" w:hAnsi="Times New Roman" w:cs="Times New Roman"/>
                <w:sz w:val="24"/>
                <w:szCs w:val="24"/>
              </w:rPr>
              <w:t>19.11.2025</w:t>
            </w:r>
            <w:r w:rsidRPr="000D6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(ДГУ)</w:t>
            </w:r>
          </w:p>
          <w:p w14:paraId="28490FEE" w14:textId="491A0D46" w:rsidR="005B3B67" w:rsidRPr="00FB4B96" w:rsidRDefault="005B3B67" w:rsidP="005B3B6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21.11.2025</w:t>
            </w:r>
            <w:r w:rsidR="000D6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(ДГТУ)</w:t>
            </w:r>
          </w:p>
        </w:tc>
        <w:tc>
          <w:tcPr>
            <w:tcW w:w="2409" w:type="dxa"/>
          </w:tcPr>
          <w:p w14:paraId="15F4D4FC" w14:textId="6D17D536" w:rsidR="005B3B67" w:rsidRPr="00FB4B96" w:rsidRDefault="005B3B67" w:rsidP="00BA73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14:30 - 15:15</w:t>
            </w:r>
          </w:p>
        </w:tc>
        <w:tc>
          <w:tcPr>
            <w:tcW w:w="2412" w:type="dxa"/>
          </w:tcPr>
          <w:p w14:paraId="6C9B91E0" w14:textId="77777777" w:rsidR="005B3B67" w:rsidRPr="00FB4B96" w:rsidRDefault="005B3B67" w:rsidP="00BA731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14:30 - 15:15</w:t>
            </w:r>
          </w:p>
        </w:tc>
      </w:tr>
      <w:tr w:rsidR="005B3B67" w:rsidRPr="005A0A31" w14:paraId="776EB24F" w14:textId="77777777" w:rsidTr="000D627E">
        <w:tc>
          <w:tcPr>
            <w:tcW w:w="2693" w:type="dxa"/>
          </w:tcPr>
          <w:p w14:paraId="2F19BB50" w14:textId="77777777" w:rsidR="005B3B67" w:rsidRPr="00FB4B96" w:rsidRDefault="005B3B67" w:rsidP="005B3B6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Моё образование</w:t>
            </w:r>
          </w:p>
        </w:tc>
        <w:tc>
          <w:tcPr>
            <w:tcW w:w="2976" w:type="dxa"/>
          </w:tcPr>
          <w:p w14:paraId="0933C06F" w14:textId="7BC3E960" w:rsidR="005B3B67" w:rsidRPr="000D627E" w:rsidRDefault="000D627E" w:rsidP="000D627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27E">
              <w:rPr>
                <w:rFonts w:ascii="Times New Roman" w:hAnsi="Times New Roman" w:cs="Times New Roman"/>
                <w:sz w:val="24"/>
                <w:szCs w:val="24"/>
              </w:rPr>
              <w:t>26.11.2025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6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(ДГУ)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B3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28.11.2025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(ДГТУ)</w:t>
            </w:r>
          </w:p>
        </w:tc>
        <w:tc>
          <w:tcPr>
            <w:tcW w:w="2409" w:type="dxa"/>
          </w:tcPr>
          <w:p w14:paraId="216A2A08" w14:textId="3CD27213" w:rsidR="005B3B67" w:rsidRPr="00FB4B96" w:rsidRDefault="005B3B67" w:rsidP="00BA73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14:30 - 15:15</w:t>
            </w:r>
          </w:p>
        </w:tc>
        <w:tc>
          <w:tcPr>
            <w:tcW w:w="2412" w:type="dxa"/>
          </w:tcPr>
          <w:p w14:paraId="00DB483B" w14:textId="77777777" w:rsidR="005B3B67" w:rsidRPr="00FB4B96" w:rsidRDefault="005B3B67" w:rsidP="00BA731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14:30 - 15:15</w:t>
            </w:r>
          </w:p>
        </w:tc>
      </w:tr>
      <w:tr w:rsidR="005B3B67" w:rsidRPr="00BD07EB" w14:paraId="24982486" w14:textId="77777777" w:rsidTr="000D627E">
        <w:tc>
          <w:tcPr>
            <w:tcW w:w="2693" w:type="dxa"/>
          </w:tcPr>
          <w:p w14:paraId="6CBB675A" w14:textId="77777777" w:rsidR="005B3B67" w:rsidRPr="00FB4B96" w:rsidRDefault="005B3B67" w:rsidP="005B3B6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Мой вуз</w:t>
            </w:r>
          </w:p>
        </w:tc>
        <w:tc>
          <w:tcPr>
            <w:tcW w:w="2976" w:type="dxa"/>
          </w:tcPr>
          <w:p w14:paraId="6C78C73A" w14:textId="3B238E9A" w:rsidR="005B3B67" w:rsidRPr="00FB4B96" w:rsidRDefault="000D627E" w:rsidP="005B3B6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627E">
              <w:rPr>
                <w:rFonts w:ascii="Times New Roman" w:hAnsi="Times New Roman" w:cs="Times New Roman"/>
                <w:sz w:val="24"/>
                <w:szCs w:val="24"/>
              </w:rPr>
              <w:t>03.12.2025</w:t>
            </w:r>
            <w:r w:rsidRPr="000D6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(ДГУ)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B3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05.12.2025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(ДГТУ)</w:t>
            </w:r>
          </w:p>
        </w:tc>
        <w:tc>
          <w:tcPr>
            <w:tcW w:w="2409" w:type="dxa"/>
          </w:tcPr>
          <w:p w14:paraId="707FECAF" w14:textId="6EC03872" w:rsidR="005B3B67" w:rsidRPr="00FB4B96" w:rsidRDefault="005B3B67" w:rsidP="00BA73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14:30 - 15:15</w:t>
            </w:r>
          </w:p>
        </w:tc>
        <w:tc>
          <w:tcPr>
            <w:tcW w:w="2412" w:type="dxa"/>
          </w:tcPr>
          <w:p w14:paraId="76A7F613" w14:textId="77777777" w:rsidR="005B3B67" w:rsidRPr="00FB4B96" w:rsidRDefault="005B3B67" w:rsidP="00BA731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14:30 - 15:15</w:t>
            </w:r>
          </w:p>
        </w:tc>
      </w:tr>
      <w:tr w:rsidR="005B3B67" w:rsidRPr="00BD07EB" w14:paraId="1635A75B" w14:textId="77777777" w:rsidTr="000D627E">
        <w:tc>
          <w:tcPr>
            <w:tcW w:w="2693" w:type="dxa"/>
          </w:tcPr>
          <w:p w14:paraId="7BBDF8A0" w14:textId="77777777" w:rsidR="005B3B67" w:rsidRPr="00FB4B96" w:rsidRDefault="005B3B67" w:rsidP="005B3B6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Мои компетенции</w:t>
            </w:r>
          </w:p>
        </w:tc>
        <w:tc>
          <w:tcPr>
            <w:tcW w:w="2976" w:type="dxa"/>
          </w:tcPr>
          <w:p w14:paraId="41F80B0F" w14:textId="38ABB6A0" w:rsidR="005B3B67" w:rsidRPr="00FB4B96" w:rsidRDefault="000D627E" w:rsidP="005B3B6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627E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  <w:r w:rsidRPr="000D6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(ДГУ)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B3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12.12.2025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(ДГТУ)</w:t>
            </w:r>
          </w:p>
        </w:tc>
        <w:tc>
          <w:tcPr>
            <w:tcW w:w="2409" w:type="dxa"/>
          </w:tcPr>
          <w:p w14:paraId="63CD1EE1" w14:textId="129C5656" w:rsidR="005B3B67" w:rsidRPr="00F8132D" w:rsidRDefault="005B3B67" w:rsidP="00BA7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14:30 - 15:15</w:t>
            </w:r>
          </w:p>
        </w:tc>
        <w:tc>
          <w:tcPr>
            <w:tcW w:w="2412" w:type="dxa"/>
          </w:tcPr>
          <w:p w14:paraId="4F26952C" w14:textId="77777777" w:rsidR="005B3B67" w:rsidRPr="00FB4B96" w:rsidRDefault="005B3B67" w:rsidP="00BA731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14:30 - 15:15</w:t>
            </w:r>
          </w:p>
        </w:tc>
      </w:tr>
      <w:tr w:rsidR="005B3B67" w:rsidRPr="00FB4B96" w14:paraId="20A572B6" w14:textId="77777777" w:rsidTr="000D627E">
        <w:trPr>
          <w:trHeight w:val="349"/>
        </w:trPr>
        <w:tc>
          <w:tcPr>
            <w:tcW w:w="2693" w:type="dxa"/>
          </w:tcPr>
          <w:p w14:paraId="236216E4" w14:textId="77777777" w:rsidR="005B3B67" w:rsidRPr="00FB4B96" w:rsidRDefault="005B3B67" w:rsidP="005B3B67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Мой маршрут</w:t>
            </w:r>
          </w:p>
        </w:tc>
        <w:tc>
          <w:tcPr>
            <w:tcW w:w="2976" w:type="dxa"/>
          </w:tcPr>
          <w:p w14:paraId="0514F196" w14:textId="7EC4B4D9" w:rsidR="005B3B67" w:rsidRPr="00FB4B96" w:rsidRDefault="000D627E" w:rsidP="005B3B6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627E">
              <w:rPr>
                <w:rFonts w:ascii="Times New Roman" w:hAnsi="Times New Roman" w:cs="Times New Roman"/>
                <w:sz w:val="24"/>
                <w:szCs w:val="24"/>
              </w:rPr>
              <w:t>17.12.2025</w:t>
            </w:r>
            <w:r w:rsidRPr="000D6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(ДГУ)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B3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19.12.2025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(ДГТУ)</w:t>
            </w:r>
          </w:p>
        </w:tc>
        <w:tc>
          <w:tcPr>
            <w:tcW w:w="2409" w:type="dxa"/>
          </w:tcPr>
          <w:p w14:paraId="0F84C948" w14:textId="75C99C6A" w:rsidR="005B3B67" w:rsidRPr="00485D02" w:rsidRDefault="005B3B67" w:rsidP="00BA7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14:30 - 15:15</w:t>
            </w:r>
          </w:p>
        </w:tc>
        <w:tc>
          <w:tcPr>
            <w:tcW w:w="2412" w:type="dxa"/>
          </w:tcPr>
          <w:p w14:paraId="742A9510" w14:textId="77777777" w:rsidR="005B3B67" w:rsidRPr="00FB4B96" w:rsidRDefault="005B3B67" w:rsidP="00BA731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14:30 - 15:15</w:t>
            </w:r>
          </w:p>
        </w:tc>
      </w:tr>
    </w:tbl>
    <w:p w14:paraId="062E792D" w14:textId="31CA881A" w:rsidR="00C91B04" w:rsidRDefault="00C91B04" w:rsidP="002163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1D41D2B" w14:textId="016FDEA8" w:rsidR="00FA07A7" w:rsidRDefault="00FA07A7" w:rsidP="002163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BBD72F4" w14:textId="6DEFBCA7" w:rsidR="00FA07A7" w:rsidRDefault="00FA07A7" w:rsidP="002163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12538F3" w14:textId="2C067382" w:rsidR="00FA07A7" w:rsidRDefault="00FA07A7" w:rsidP="002163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E8A02AB" w14:textId="5F9515B0" w:rsidR="00FA07A7" w:rsidRDefault="00FA07A7" w:rsidP="002163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56DEA49" w14:textId="14C1DB33" w:rsidR="00FA07A7" w:rsidRDefault="00FA07A7" w:rsidP="002163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C02DD8F" w14:textId="44FAB355" w:rsidR="00FA07A7" w:rsidRDefault="00FA07A7" w:rsidP="002163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0BE8B6F" w14:textId="08F80D13" w:rsidR="00FA07A7" w:rsidRDefault="00FA07A7" w:rsidP="002163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F1A4D06" w14:textId="1F099EB9" w:rsidR="00FA07A7" w:rsidRDefault="00FA07A7" w:rsidP="002163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1AD3E2" w14:textId="533F532D" w:rsidR="00FA07A7" w:rsidRDefault="00FA07A7" w:rsidP="002163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F66C987" w14:textId="654E1443" w:rsidR="00FA07A7" w:rsidRDefault="00FA07A7" w:rsidP="002163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F6C2E78" w14:textId="743FB384" w:rsidR="00FA07A7" w:rsidRDefault="00FA07A7" w:rsidP="002163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AD6CDF5" w14:textId="0134EE43" w:rsidR="00FA07A7" w:rsidRDefault="00FA07A7" w:rsidP="002163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6A51E89" w14:textId="67914F53" w:rsidR="00506F68" w:rsidRDefault="00506F68" w:rsidP="002163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C9D1B7D" w14:textId="4234594F" w:rsidR="00506F68" w:rsidRDefault="00506F68" w:rsidP="002163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B3705EE" w14:textId="5FECF9BD" w:rsidR="00506F68" w:rsidRDefault="00506F68" w:rsidP="002145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135AD44" w14:textId="2A5380D1" w:rsidR="00506F68" w:rsidRDefault="00506F68" w:rsidP="002145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6081A5FE" w14:textId="77777777" w:rsidR="00506F68" w:rsidRDefault="00506F68" w:rsidP="002145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4340DFC8" w14:textId="71EDCF4F" w:rsidR="00506F68" w:rsidRPr="00D54731" w:rsidRDefault="002145A8" w:rsidP="002145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54731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График </w:t>
      </w:r>
      <w:r w:rsidR="00506F68" w:rsidRPr="00D5473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участия обучающихся </w:t>
      </w:r>
    </w:p>
    <w:p w14:paraId="6253B4EA" w14:textId="66256281" w:rsidR="00506F68" w:rsidRPr="00D54731" w:rsidRDefault="00506F68" w:rsidP="002145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54731">
        <w:rPr>
          <w:rFonts w:ascii="Times New Roman" w:hAnsi="Times New Roman" w:cs="Times New Roman"/>
          <w:b/>
          <w:bCs/>
          <w:sz w:val="28"/>
          <w:szCs w:val="28"/>
          <w:lang w:val="ru-RU"/>
        </w:rPr>
        <w:t>муниципальных районов и городских округов</w:t>
      </w:r>
    </w:p>
    <w:p w14:paraId="447E33B4" w14:textId="5DDC2A68" w:rsidR="002145A8" w:rsidRPr="00D54731" w:rsidRDefault="00506F68" w:rsidP="002145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5473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 </w:t>
      </w:r>
      <w:r w:rsidR="00FA07A7" w:rsidRPr="00D54731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профориентационных вебинар</w:t>
      </w:r>
      <w:r w:rsidRPr="00D54731">
        <w:rPr>
          <w:rFonts w:ascii="Times New Roman" w:hAnsi="Times New Roman" w:cs="Times New Roman"/>
          <w:b/>
          <w:bCs/>
          <w:sz w:val="28"/>
          <w:szCs w:val="28"/>
          <w:lang w:val="ru-RU"/>
        </w:rPr>
        <w:t>ах</w:t>
      </w:r>
      <w:r w:rsidR="002145A8" w:rsidRPr="00D5473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01F8677A" w14:textId="77777777" w:rsidR="00FA07A7" w:rsidRPr="00506F68" w:rsidRDefault="00FA07A7" w:rsidP="00FA07A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tbl>
      <w:tblPr>
        <w:tblStyle w:val="aff0"/>
        <w:tblW w:w="10631" w:type="dxa"/>
        <w:tblInd w:w="250" w:type="dxa"/>
        <w:tblLook w:val="04A0" w:firstRow="1" w:lastRow="0" w:firstColumn="1" w:lastColumn="0" w:noHBand="0" w:noVBand="1"/>
      </w:tblPr>
      <w:tblGrid>
        <w:gridCol w:w="4111"/>
        <w:gridCol w:w="2694"/>
        <w:gridCol w:w="1700"/>
        <w:gridCol w:w="2126"/>
      </w:tblGrid>
      <w:tr w:rsidR="00FA07A7" w:rsidRPr="00FB4B96" w14:paraId="64505BE1" w14:textId="77777777" w:rsidTr="00D54731">
        <w:tc>
          <w:tcPr>
            <w:tcW w:w="4111" w:type="dxa"/>
          </w:tcPr>
          <w:p w14:paraId="31A665D3" w14:textId="06F52139" w:rsidR="00FA07A7" w:rsidRPr="00FB4B96" w:rsidRDefault="009B2276" w:rsidP="004B65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Наименование муниципалитета </w:t>
            </w:r>
          </w:p>
        </w:tc>
        <w:tc>
          <w:tcPr>
            <w:tcW w:w="2694" w:type="dxa"/>
          </w:tcPr>
          <w:p w14:paraId="579D1377" w14:textId="0B4EE529" w:rsidR="00FA07A7" w:rsidRPr="00FB4B96" w:rsidRDefault="009B2276" w:rsidP="004B65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</w:t>
            </w:r>
          </w:p>
        </w:tc>
        <w:tc>
          <w:tcPr>
            <w:tcW w:w="1700" w:type="dxa"/>
          </w:tcPr>
          <w:p w14:paraId="40009578" w14:textId="2AD5CB3B" w:rsidR="00FA07A7" w:rsidRPr="00FB4B96" w:rsidRDefault="00FA07A7" w:rsidP="004B65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Дата и время </w:t>
            </w:r>
          </w:p>
        </w:tc>
        <w:tc>
          <w:tcPr>
            <w:tcW w:w="2126" w:type="dxa"/>
          </w:tcPr>
          <w:p w14:paraId="7173033E" w14:textId="0ACDE1B0" w:rsidR="00FA07A7" w:rsidRPr="00FB4B96" w:rsidRDefault="009B2276" w:rsidP="004B658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214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FA07A7" w:rsidRPr="00AF434F" w14:paraId="0CC96A46" w14:textId="77777777" w:rsidTr="00D54731">
        <w:tc>
          <w:tcPr>
            <w:tcW w:w="4111" w:type="dxa"/>
            <w:vMerge w:val="restart"/>
          </w:tcPr>
          <w:p w14:paraId="3DC0A235" w14:textId="68C098E0" w:rsidR="00F44C44" w:rsidRPr="00D54731" w:rsidRDefault="00F44C44" w:rsidP="00D54731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>Кумторкалинский</w:t>
            </w:r>
            <w:r w:rsidRPr="00506F68">
              <w:rPr>
                <w:color w:val="000000"/>
                <w:sz w:val="22"/>
                <w:szCs w:val="22"/>
              </w:rPr>
              <w:t xml:space="preserve">, </w:t>
            </w:r>
            <w:r w:rsidRPr="00782459">
              <w:rPr>
                <w:color w:val="000000"/>
                <w:sz w:val="22"/>
                <w:szCs w:val="22"/>
              </w:rPr>
              <w:t>Сергокалинский</w:t>
            </w:r>
            <w:r w:rsidRPr="00D54731">
              <w:rPr>
                <w:color w:val="000000"/>
                <w:sz w:val="22"/>
                <w:szCs w:val="22"/>
              </w:rPr>
              <w:t>,</w:t>
            </w:r>
          </w:p>
          <w:p w14:paraId="1685BED4" w14:textId="77777777" w:rsidR="00F44C44" w:rsidRPr="00D54731" w:rsidRDefault="00F44C44" w:rsidP="004F4AC2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D54731">
              <w:rPr>
                <w:color w:val="000000"/>
                <w:sz w:val="22"/>
                <w:szCs w:val="22"/>
              </w:rPr>
              <w:t xml:space="preserve"> </w:t>
            </w:r>
            <w:r w:rsidRPr="00782459">
              <w:rPr>
                <w:color w:val="000000"/>
                <w:sz w:val="22"/>
                <w:szCs w:val="22"/>
              </w:rPr>
              <w:t>Карабудахкентский</w:t>
            </w:r>
            <w:r w:rsidRPr="00D54731">
              <w:rPr>
                <w:color w:val="000000"/>
                <w:sz w:val="22"/>
                <w:szCs w:val="22"/>
              </w:rPr>
              <w:t xml:space="preserve">, </w:t>
            </w:r>
            <w:r w:rsidRPr="00782459">
              <w:rPr>
                <w:color w:val="000000"/>
                <w:sz w:val="22"/>
                <w:szCs w:val="22"/>
              </w:rPr>
              <w:t>Буйнакский</w:t>
            </w:r>
            <w:r w:rsidRPr="00D54731">
              <w:rPr>
                <w:color w:val="000000"/>
                <w:sz w:val="22"/>
                <w:szCs w:val="22"/>
              </w:rPr>
              <w:t xml:space="preserve">, </w:t>
            </w:r>
          </w:p>
          <w:p w14:paraId="31C55AC6" w14:textId="77777777" w:rsidR="00D54731" w:rsidRDefault="00F44C44" w:rsidP="00D54731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>Каякентский</w:t>
            </w:r>
            <w:r w:rsidRPr="00D54731">
              <w:rPr>
                <w:color w:val="000000"/>
                <w:sz w:val="22"/>
                <w:szCs w:val="22"/>
              </w:rPr>
              <w:t xml:space="preserve">, </w:t>
            </w:r>
            <w:r w:rsidRPr="00782459">
              <w:rPr>
                <w:color w:val="000000"/>
                <w:sz w:val="22"/>
                <w:szCs w:val="22"/>
              </w:rPr>
              <w:t>Кизилюртовский</w:t>
            </w:r>
            <w:r w:rsidRPr="00D54731">
              <w:rPr>
                <w:color w:val="000000"/>
                <w:sz w:val="22"/>
                <w:szCs w:val="22"/>
              </w:rPr>
              <w:t xml:space="preserve">, </w:t>
            </w:r>
          </w:p>
          <w:p w14:paraId="3B600B72" w14:textId="7B3838D0" w:rsidR="00F44C44" w:rsidRDefault="00F44C44" w:rsidP="00D54731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>Бабаюртовский</w:t>
            </w:r>
            <w:r w:rsidRPr="00D54731">
              <w:rPr>
                <w:color w:val="000000"/>
                <w:sz w:val="22"/>
                <w:szCs w:val="22"/>
              </w:rPr>
              <w:t xml:space="preserve">, </w:t>
            </w:r>
            <w:r w:rsidRPr="00782459">
              <w:rPr>
                <w:color w:val="000000"/>
                <w:sz w:val="22"/>
                <w:szCs w:val="22"/>
              </w:rPr>
              <w:t>Кизлярский</w:t>
            </w:r>
            <w:r w:rsidRPr="00F44C44">
              <w:rPr>
                <w:color w:val="000000"/>
                <w:sz w:val="22"/>
                <w:szCs w:val="22"/>
              </w:rPr>
              <w:t xml:space="preserve">, </w:t>
            </w:r>
          </w:p>
          <w:p w14:paraId="35F36EE4" w14:textId="36E8906E" w:rsidR="00F44C44" w:rsidRDefault="00F44C44" w:rsidP="00D54731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>Новолакский</w:t>
            </w:r>
            <w:r w:rsidRPr="00F44C44">
              <w:rPr>
                <w:color w:val="000000"/>
                <w:sz w:val="22"/>
                <w:szCs w:val="22"/>
              </w:rPr>
              <w:t xml:space="preserve">, </w:t>
            </w:r>
            <w:r w:rsidRPr="00782459">
              <w:rPr>
                <w:color w:val="000000"/>
                <w:sz w:val="22"/>
                <w:szCs w:val="22"/>
              </w:rPr>
              <w:t>Казбековский</w:t>
            </w:r>
            <w:r w:rsidRPr="00F44C44">
              <w:rPr>
                <w:color w:val="000000"/>
                <w:sz w:val="22"/>
                <w:szCs w:val="22"/>
              </w:rPr>
              <w:t xml:space="preserve">, </w:t>
            </w:r>
          </w:p>
          <w:p w14:paraId="16F5905A" w14:textId="12F99206" w:rsidR="00F44C44" w:rsidRDefault="00F44C44" w:rsidP="00D54731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>Ногайский</w:t>
            </w:r>
            <w:r w:rsidRPr="00F44C44">
              <w:rPr>
                <w:color w:val="000000"/>
                <w:sz w:val="22"/>
                <w:szCs w:val="22"/>
              </w:rPr>
              <w:t xml:space="preserve">, </w:t>
            </w:r>
            <w:r w:rsidRPr="00782459">
              <w:rPr>
                <w:color w:val="000000"/>
                <w:sz w:val="22"/>
                <w:szCs w:val="22"/>
              </w:rPr>
              <w:t>Хасавюртовский</w:t>
            </w:r>
            <w:r w:rsidRPr="00F44C44">
              <w:rPr>
                <w:color w:val="000000"/>
                <w:sz w:val="22"/>
                <w:szCs w:val="22"/>
              </w:rPr>
              <w:t xml:space="preserve">, </w:t>
            </w:r>
          </w:p>
          <w:p w14:paraId="02544FFB" w14:textId="0795E0B3" w:rsidR="00F44C44" w:rsidRDefault="00F44C44" w:rsidP="00D54731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>Тарумовский</w:t>
            </w:r>
            <w:r w:rsidRPr="00F44C44">
              <w:rPr>
                <w:color w:val="000000"/>
                <w:sz w:val="22"/>
                <w:szCs w:val="22"/>
              </w:rPr>
              <w:t xml:space="preserve">, </w:t>
            </w:r>
            <w:r w:rsidRPr="00782459">
              <w:rPr>
                <w:color w:val="000000"/>
                <w:sz w:val="22"/>
                <w:szCs w:val="22"/>
              </w:rPr>
              <w:t>Хасавюрт</w:t>
            </w:r>
            <w:r w:rsidRPr="00F44C44">
              <w:rPr>
                <w:color w:val="000000"/>
                <w:sz w:val="22"/>
                <w:szCs w:val="22"/>
              </w:rPr>
              <w:t xml:space="preserve">, </w:t>
            </w:r>
            <w:r w:rsidRPr="00782459">
              <w:rPr>
                <w:color w:val="000000"/>
                <w:sz w:val="22"/>
                <w:szCs w:val="22"/>
              </w:rPr>
              <w:t>Кизляр</w:t>
            </w:r>
            <w:r w:rsidRPr="00F44C44">
              <w:rPr>
                <w:color w:val="000000"/>
                <w:sz w:val="22"/>
                <w:szCs w:val="22"/>
              </w:rPr>
              <w:t xml:space="preserve">, </w:t>
            </w:r>
          </w:p>
          <w:p w14:paraId="6F05A07C" w14:textId="77777777" w:rsidR="00D54731" w:rsidRDefault="00F44C44" w:rsidP="00D54731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>Южно</w:t>
            </w:r>
            <w:r w:rsidRPr="00F44C44">
              <w:rPr>
                <w:color w:val="000000"/>
                <w:sz w:val="22"/>
                <w:szCs w:val="22"/>
              </w:rPr>
              <w:t>-</w:t>
            </w:r>
            <w:r w:rsidRPr="00782459">
              <w:rPr>
                <w:color w:val="000000"/>
                <w:sz w:val="22"/>
                <w:szCs w:val="22"/>
              </w:rPr>
              <w:t>Сухокумск</w:t>
            </w:r>
            <w:r w:rsidRPr="00F44C44">
              <w:rPr>
                <w:color w:val="000000"/>
                <w:sz w:val="22"/>
                <w:szCs w:val="22"/>
              </w:rPr>
              <w:t xml:space="preserve">, </w:t>
            </w:r>
            <w:r w:rsidRPr="00782459">
              <w:rPr>
                <w:color w:val="000000"/>
                <w:sz w:val="22"/>
                <w:szCs w:val="22"/>
              </w:rPr>
              <w:t>Махачкала</w:t>
            </w:r>
            <w:r w:rsidRPr="00F44C44">
              <w:rPr>
                <w:color w:val="000000"/>
                <w:sz w:val="22"/>
                <w:szCs w:val="22"/>
              </w:rPr>
              <w:t xml:space="preserve">, </w:t>
            </w:r>
          </w:p>
          <w:p w14:paraId="44A0C1A9" w14:textId="586907B9" w:rsidR="00F44C44" w:rsidRDefault="00F44C44" w:rsidP="00D54731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>Каспийск</w:t>
            </w:r>
            <w:r w:rsidRPr="00F44C44">
              <w:rPr>
                <w:color w:val="000000"/>
                <w:sz w:val="22"/>
                <w:szCs w:val="22"/>
              </w:rPr>
              <w:t xml:space="preserve">, </w:t>
            </w:r>
            <w:r w:rsidRPr="00782459">
              <w:rPr>
                <w:color w:val="000000"/>
                <w:sz w:val="22"/>
                <w:szCs w:val="22"/>
              </w:rPr>
              <w:t>Избербаш</w:t>
            </w:r>
            <w:r w:rsidRPr="00F44C44">
              <w:rPr>
                <w:color w:val="000000"/>
                <w:sz w:val="22"/>
                <w:szCs w:val="22"/>
              </w:rPr>
              <w:t xml:space="preserve">, </w:t>
            </w:r>
            <w:r w:rsidRPr="00782459">
              <w:rPr>
                <w:color w:val="000000"/>
                <w:sz w:val="22"/>
                <w:szCs w:val="22"/>
              </w:rPr>
              <w:t>Буйнакск</w:t>
            </w:r>
            <w:r w:rsidRPr="00F44C44">
              <w:rPr>
                <w:color w:val="000000"/>
                <w:sz w:val="22"/>
                <w:szCs w:val="22"/>
              </w:rPr>
              <w:t xml:space="preserve">, </w:t>
            </w:r>
          </w:p>
          <w:p w14:paraId="79E1B867" w14:textId="06068ECB" w:rsidR="00FA07A7" w:rsidRPr="00F44C44" w:rsidRDefault="00F44C44" w:rsidP="004F4AC2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>Кизилюрт</w:t>
            </w:r>
            <w:r w:rsidRPr="00F44C44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694" w:type="dxa"/>
          </w:tcPr>
          <w:p w14:paraId="496C6E4F" w14:textId="3584C385" w:rsidR="00FA07A7" w:rsidRPr="00FB4B96" w:rsidRDefault="00FA07A7" w:rsidP="00FA07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Моя страна </w:t>
            </w:r>
          </w:p>
        </w:tc>
        <w:tc>
          <w:tcPr>
            <w:tcW w:w="1700" w:type="dxa"/>
          </w:tcPr>
          <w:p w14:paraId="5FD09EF8" w14:textId="4E624E03" w:rsidR="00FA07A7" w:rsidRPr="00FB4B96" w:rsidRDefault="002145A8" w:rsidP="00FA07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12.11.2025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A07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14:30 - 15:15</w:t>
            </w:r>
          </w:p>
        </w:tc>
        <w:tc>
          <w:tcPr>
            <w:tcW w:w="2126" w:type="dxa"/>
          </w:tcPr>
          <w:p w14:paraId="616F7ADD" w14:textId="61985DB2" w:rsidR="00FA07A7" w:rsidRPr="00FB4B96" w:rsidRDefault="00D54731" w:rsidP="002145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ФГБОУ ВО </w:t>
            </w:r>
            <w:r w:rsidR="00FA07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ДГУ</w:t>
            </w:r>
          </w:p>
        </w:tc>
      </w:tr>
      <w:tr w:rsidR="00D54731" w:rsidRPr="00AF434F" w14:paraId="3C1B47B5" w14:textId="77777777" w:rsidTr="00D54731">
        <w:tc>
          <w:tcPr>
            <w:tcW w:w="4111" w:type="dxa"/>
            <w:vMerge/>
          </w:tcPr>
          <w:p w14:paraId="25FEA7D1" w14:textId="73C2DFF9" w:rsidR="00D54731" w:rsidRPr="00FB4B96" w:rsidRDefault="00D54731" w:rsidP="00D54731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77471535" w14:textId="414DA107" w:rsidR="00D54731" w:rsidRPr="00FB4B96" w:rsidRDefault="00D54731" w:rsidP="00D547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Мой регион </w:t>
            </w:r>
          </w:p>
        </w:tc>
        <w:tc>
          <w:tcPr>
            <w:tcW w:w="1700" w:type="dxa"/>
          </w:tcPr>
          <w:p w14:paraId="7D059C1E" w14:textId="664D7F32" w:rsidR="00D54731" w:rsidRPr="00FB4B96" w:rsidRDefault="00D54731" w:rsidP="00D547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19.11.2025</w:t>
            </w:r>
            <w:r w:rsidRPr="000D6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14:30 - 15:15</w:t>
            </w:r>
          </w:p>
        </w:tc>
        <w:tc>
          <w:tcPr>
            <w:tcW w:w="2126" w:type="dxa"/>
          </w:tcPr>
          <w:p w14:paraId="5B43337E" w14:textId="48E3BBF4" w:rsidR="00D54731" w:rsidRPr="00FB4B96" w:rsidRDefault="00D54731" w:rsidP="00D547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20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ФГБОУ ВО ДГУ</w:t>
            </w:r>
          </w:p>
        </w:tc>
      </w:tr>
      <w:tr w:rsidR="00D54731" w:rsidRPr="005A0A31" w14:paraId="54AA1BE1" w14:textId="77777777" w:rsidTr="00D54731">
        <w:tc>
          <w:tcPr>
            <w:tcW w:w="4111" w:type="dxa"/>
            <w:vMerge/>
          </w:tcPr>
          <w:p w14:paraId="7D9AC9E9" w14:textId="16174487" w:rsidR="00D54731" w:rsidRPr="00FB4B96" w:rsidRDefault="00D54731" w:rsidP="00D54731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3640E3B6" w14:textId="5A276FF8" w:rsidR="00D54731" w:rsidRPr="000D627E" w:rsidRDefault="00D54731" w:rsidP="00D547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Моё образование</w:t>
            </w:r>
          </w:p>
        </w:tc>
        <w:tc>
          <w:tcPr>
            <w:tcW w:w="1700" w:type="dxa"/>
          </w:tcPr>
          <w:p w14:paraId="726C7E87" w14:textId="4F6FC617" w:rsidR="00D54731" w:rsidRPr="00FB4B96" w:rsidRDefault="00D54731" w:rsidP="00D547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26.11.2025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14:30 - 15:15</w:t>
            </w:r>
          </w:p>
        </w:tc>
        <w:tc>
          <w:tcPr>
            <w:tcW w:w="2126" w:type="dxa"/>
          </w:tcPr>
          <w:p w14:paraId="473EF0D6" w14:textId="3163E41A" w:rsidR="00D54731" w:rsidRPr="00FB4B96" w:rsidRDefault="00D54731" w:rsidP="00D547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20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ФГБОУ ВО ДГУ</w:t>
            </w:r>
          </w:p>
        </w:tc>
      </w:tr>
      <w:tr w:rsidR="00D54731" w:rsidRPr="00BD07EB" w14:paraId="60F7F592" w14:textId="77777777" w:rsidTr="00D54731">
        <w:tc>
          <w:tcPr>
            <w:tcW w:w="4111" w:type="dxa"/>
            <w:vMerge/>
          </w:tcPr>
          <w:p w14:paraId="1CFC7449" w14:textId="15ACB1CF" w:rsidR="00D54731" w:rsidRPr="00FB4B96" w:rsidRDefault="00D54731" w:rsidP="00D54731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1C05DD6D" w14:textId="35FF628C" w:rsidR="00D54731" w:rsidRPr="00FB4B96" w:rsidRDefault="00D54731" w:rsidP="00D547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Мой вуз</w:t>
            </w:r>
          </w:p>
        </w:tc>
        <w:tc>
          <w:tcPr>
            <w:tcW w:w="1700" w:type="dxa"/>
          </w:tcPr>
          <w:p w14:paraId="280C6E53" w14:textId="0D4F82CD" w:rsidR="00D54731" w:rsidRPr="00FB4B96" w:rsidRDefault="00D54731" w:rsidP="00D547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03.12.2025</w:t>
            </w:r>
            <w:r w:rsidRPr="000D6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14:30 - 15:15</w:t>
            </w:r>
          </w:p>
        </w:tc>
        <w:tc>
          <w:tcPr>
            <w:tcW w:w="2126" w:type="dxa"/>
          </w:tcPr>
          <w:p w14:paraId="7FF123D1" w14:textId="0AE25BE4" w:rsidR="00D54731" w:rsidRPr="00FB4B96" w:rsidRDefault="00D54731" w:rsidP="00D547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20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ФГБОУ ВО ДГУ</w:t>
            </w:r>
          </w:p>
        </w:tc>
      </w:tr>
      <w:tr w:rsidR="00D54731" w:rsidRPr="00BD07EB" w14:paraId="1C1E1CB7" w14:textId="77777777" w:rsidTr="00D54731">
        <w:tc>
          <w:tcPr>
            <w:tcW w:w="4111" w:type="dxa"/>
            <w:vMerge/>
          </w:tcPr>
          <w:p w14:paraId="2394CA91" w14:textId="1D2DFF9C" w:rsidR="00D54731" w:rsidRPr="00FB4B96" w:rsidRDefault="00D54731" w:rsidP="00D54731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1E2BDF11" w14:textId="21746C74" w:rsidR="00D54731" w:rsidRPr="00FB4B96" w:rsidRDefault="00D54731" w:rsidP="00D547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Мои компетенции</w:t>
            </w:r>
          </w:p>
        </w:tc>
        <w:tc>
          <w:tcPr>
            <w:tcW w:w="1700" w:type="dxa"/>
          </w:tcPr>
          <w:p w14:paraId="1419401B" w14:textId="270E273F" w:rsidR="00D54731" w:rsidRPr="00F8132D" w:rsidRDefault="00D54731" w:rsidP="00D547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10.12.2025</w:t>
            </w:r>
            <w:r w:rsidRPr="000D6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14:30 - 15:15</w:t>
            </w:r>
          </w:p>
        </w:tc>
        <w:tc>
          <w:tcPr>
            <w:tcW w:w="2126" w:type="dxa"/>
          </w:tcPr>
          <w:p w14:paraId="27BD16BD" w14:textId="7E8B548A" w:rsidR="00D54731" w:rsidRPr="00FB4B96" w:rsidRDefault="00D54731" w:rsidP="00D547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20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ФГБОУ ВО ДГУ</w:t>
            </w:r>
          </w:p>
        </w:tc>
      </w:tr>
      <w:tr w:rsidR="00D54731" w:rsidRPr="00FB4B96" w14:paraId="65FF36B8" w14:textId="77777777" w:rsidTr="00D54731">
        <w:trPr>
          <w:trHeight w:val="349"/>
        </w:trPr>
        <w:tc>
          <w:tcPr>
            <w:tcW w:w="4111" w:type="dxa"/>
            <w:vMerge/>
          </w:tcPr>
          <w:p w14:paraId="4A4059F8" w14:textId="08B3BA00" w:rsidR="00D54731" w:rsidRPr="00FB4B96" w:rsidRDefault="00D54731" w:rsidP="00D54731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21C84F7E" w14:textId="0A715E95" w:rsidR="00D54731" w:rsidRPr="00FB4B96" w:rsidRDefault="00D54731" w:rsidP="00D547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Мой маршрут</w:t>
            </w:r>
          </w:p>
        </w:tc>
        <w:tc>
          <w:tcPr>
            <w:tcW w:w="1700" w:type="dxa"/>
          </w:tcPr>
          <w:p w14:paraId="1C9E6ACB" w14:textId="309DBB1C" w:rsidR="00D54731" w:rsidRPr="00485D02" w:rsidRDefault="00D54731" w:rsidP="00D547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4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17.12.2025</w:t>
            </w:r>
            <w:r w:rsidRPr="000D6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14:30 - 15:15</w:t>
            </w:r>
          </w:p>
        </w:tc>
        <w:tc>
          <w:tcPr>
            <w:tcW w:w="2126" w:type="dxa"/>
          </w:tcPr>
          <w:p w14:paraId="0473B54E" w14:textId="585F7856" w:rsidR="00D54731" w:rsidRPr="00FB4B96" w:rsidRDefault="00D54731" w:rsidP="00D547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20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ФГБОУ ВО ДГУ</w:t>
            </w:r>
          </w:p>
        </w:tc>
      </w:tr>
      <w:tr w:rsidR="00FA07A7" w:rsidRPr="00FB4B96" w14:paraId="250DBB9C" w14:textId="77777777" w:rsidTr="00D54731">
        <w:trPr>
          <w:trHeight w:val="349"/>
        </w:trPr>
        <w:tc>
          <w:tcPr>
            <w:tcW w:w="4111" w:type="dxa"/>
            <w:vMerge w:val="restart"/>
          </w:tcPr>
          <w:p w14:paraId="385DD87D" w14:textId="505A2444" w:rsidR="00F44C44" w:rsidRDefault="00F44C44" w:rsidP="00D54731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 xml:space="preserve">Дербентский, Докузпаринский, </w:t>
            </w:r>
          </w:p>
          <w:p w14:paraId="6412EEB6" w14:textId="2D2E194C" w:rsidR="00F44C44" w:rsidRDefault="00F44C44" w:rsidP="00D54731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 xml:space="preserve">Агульский, Ахтынский, </w:t>
            </w:r>
          </w:p>
          <w:p w14:paraId="1563EF79" w14:textId="5C8D5538" w:rsidR="00F44C44" w:rsidRDefault="00F44C44" w:rsidP="00D54731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 xml:space="preserve">Дахадаевский, Кайтагский, </w:t>
            </w:r>
          </w:p>
          <w:p w14:paraId="60B881E6" w14:textId="350B32AA" w:rsidR="00F44C44" w:rsidRDefault="00F44C44" w:rsidP="00D54731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 xml:space="preserve">Курахский, Магарамкентский, </w:t>
            </w:r>
          </w:p>
          <w:p w14:paraId="56309957" w14:textId="08AF6903" w:rsidR="00F44C44" w:rsidRDefault="00F44C44" w:rsidP="00D54731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 xml:space="preserve">Рутульский, Табасаранский, </w:t>
            </w:r>
          </w:p>
          <w:p w14:paraId="31F108BE" w14:textId="4C5C4B31" w:rsidR="00F44C44" w:rsidRDefault="00F44C44" w:rsidP="00D54731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>Сулейман-Стальский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782459">
              <w:rPr>
                <w:color w:val="000000"/>
                <w:sz w:val="22"/>
                <w:szCs w:val="22"/>
              </w:rPr>
              <w:t xml:space="preserve">Хивский, </w:t>
            </w:r>
          </w:p>
          <w:p w14:paraId="28A153A2" w14:textId="0BBD6BFF" w:rsidR="00F44C44" w:rsidRDefault="00F44C44" w:rsidP="00D54731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>Дагестанские Огни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782459">
              <w:rPr>
                <w:color w:val="000000"/>
                <w:sz w:val="22"/>
                <w:szCs w:val="22"/>
              </w:rPr>
              <w:t>Дербент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</w:p>
          <w:p w14:paraId="20D643EC" w14:textId="7CE4DD44" w:rsidR="00F44C44" w:rsidRDefault="00F44C44" w:rsidP="00D54731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 xml:space="preserve">Акушинский, Ахвахский, </w:t>
            </w:r>
          </w:p>
          <w:p w14:paraId="77B65374" w14:textId="73096C6A" w:rsidR="00F44C44" w:rsidRDefault="00F44C44" w:rsidP="00D54731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 xml:space="preserve">Ботлихский, Гергебильский, </w:t>
            </w:r>
          </w:p>
          <w:p w14:paraId="4CF1B35F" w14:textId="4B91224E" w:rsidR="00F44C44" w:rsidRDefault="00F44C44" w:rsidP="00D54731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 xml:space="preserve">Гумбетовский, Гунибский, </w:t>
            </w:r>
          </w:p>
          <w:p w14:paraId="7C9983EC" w14:textId="19DDF7A9" w:rsidR="00F44C44" w:rsidRDefault="00F44C44" w:rsidP="00D54731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 xml:space="preserve">Кулинский, Лакский, </w:t>
            </w:r>
          </w:p>
          <w:p w14:paraId="7A7CE1E6" w14:textId="7372C264" w:rsidR="00F44C44" w:rsidRDefault="00F44C44" w:rsidP="00D54731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 xml:space="preserve">Левашинский, Тляратинский, </w:t>
            </w:r>
          </w:p>
          <w:p w14:paraId="3D18EBFB" w14:textId="149878C8" w:rsidR="00F44C44" w:rsidRDefault="00F44C44" w:rsidP="00D54731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 xml:space="preserve">Унцукульский, Хунзахский, </w:t>
            </w:r>
          </w:p>
          <w:p w14:paraId="4F4A0D65" w14:textId="385E4D46" w:rsidR="00F44C44" w:rsidRDefault="00F44C44" w:rsidP="00D54731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 xml:space="preserve">Цумадинский, Цунтинский, </w:t>
            </w:r>
          </w:p>
          <w:p w14:paraId="0C1E59E1" w14:textId="14C74E40" w:rsidR="00F44C44" w:rsidRDefault="00F44C44" w:rsidP="00D54731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>Чародинский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782459">
              <w:rPr>
                <w:color w:val="000000"/>
                <w:sz w:val="22"/>
                <w:szCs w:val="22"/>
              </w:rPr>
              <w:t xml:space="preserve">Шамильский, </w:t>
            </w:r>
          </w:p>
          <w:p w14:paraId="7F637D53" w14:textId="09292FE0" w:rsidR="00FA07A7" w:rsidRPr="004F4AC2" w:rsidRDefault="00F44C44" w:rsidP="004F4AC2">
            <w:pPr>
              <w:pStyle w:val="aff9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782459">
              <w:rPr>
                <w:color w:val="000000"/>
                <w:sz w:val="22"/>
                <w:szCs w:val="22"/>
              </w:rPr>
              <w:t>Бежтинский участок</w:t>
            </w:r>
          </w:p>
        </w:tc>
        <w:tc>
          <w:tcPr>
            <w:tcW w:w="2694" w:type="dxa"/>
          </w:tcPr>
          <w:p w14:paraId="26CBD90F" w14:textId="18C72929" w:rsidR="00FA07A7" w:rsidRPr="00FB4B96" w:rsidRDefault="00FA07A7" w:rsidP="00FA07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Моя страна </w:t>
            </w:r>
          </w:p>
        </w:tc>
        <w:tc>
          <w:tcPr>
            <w:tcW w:w="1700" w:type="dxa"/>
          </w:tcPr>
          <w:p w14:paraId="7552CA52" w14:textId="7871CE1A" w:rsidR="00FA07A7" w:rsidRDefault="002145A8" w:rsidP="00FA07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7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14.11.2025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A07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14:30 - 15:15</w:t>
            </w:r>
          </w:p>
        </w:tc>
        <w:tc>
          <w:tcPr>
            <w:tcW w:w="2126" w:type="dxa"/>
          </w:tcPr>
          <w:p w14:paraId="04289CA3" w14:textId="31A0DC2D" w:rsidR="00FA07A7" w:rsidRPr="000D627E" w:rsidRDefault="00D54731" w:rsidP="00D5473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ФГБОУ ВО </w:t>
            </w:r>
            <w:r w:rsidR="00FA07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ДГТУ</w:t>
            </w:r>
          </w:p>
        </w:tc>
      </w:tr>
      <w:tr w:rsidR="00D54731" w:rsidRPr="00FB4B96" w14:paraId="40FD42C8" w14:textId="77777777" w:rsidTr="00D54731">
        <w:trPr>
          <w:trHeight w:val="349"/>
        </w:trPr>
        <w:tc>
          <w:tcPr>
            <w:tcW w:w="4111" w:type="dxa"/>
            <w:vMerge/>
          </w:tcPr>
          <w:p w14:paraId="63AEDA33" w14:textId="77777777" w:rsidR="00D54731" w:rsidRPr="00FB4B96" w:rsidRDefault="00D54731" w:rsidP="00D54731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45F5B251" w14:textId="2B82B7FA" w:rsidR="00D54731" w:rsidRPr="00FB4B96" w:rsidRDefault="00D54731" w:rsidP="00D547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Мой регион </w:t>
            </w:r>
          </w:p>
        </w:tc>
        <w:tc>
          <w:tcPr>
            <w:tcW w:w="1700" w:type="dxa"/>
          </w:tcPr>
          <w:p w14:paraId="7DC69474" w14:textId="79902D57" w:rsidR="00D54731" w:rsidRDefault="00D54731" w:rsidP="00D547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7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21.11.2025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14:30 - 15:15</w:t>
            </w:r>
          </w:p>
        </w:tc>
        <w:tc>
          <w:tcPr>
            <w:tcW w:w="2126" w:type="dxa"/>
          </w:tcPr>
          <w:p w14:paraId="463A2DD6" w14:textId="16F97108" w:rsidR="00D54731" w:rsidRPr="000D627E" w:rsidRDefault="00D54731" w:rsidP="00D547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ФГБОУ ВО ДГТУ</w:t>
            </w:r>
          </w:p>
        </w:tc>
      </w:tr>
      <w:tr w:rsidR="00D54731" w:rsidRPr="00FB4B96" w14:paraId="7D0D1E17" w14:textId="77777777" w:rsidTr="00D54731">
        <w:trPr>
          <w:trHeight w:val="349"/>
        </w:trPr>
        <w:tc>
          <w:tcPr>
            <w:tcW w:w="4111" w:type="dxa"/>
            <w:vMerge/>
          </w:tcPr>
          <w:p w14:paraId="2EE19931" w14:textId="77777777" w:rsidR="00D54731" w:rsidRPr="00FB4B96" w:rsidRDefault="00D54731" w:rsidP="00D54731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1FBEC717" w14:textId="50D8C07F" w:rsidR="00D54731" w:rsidRPr="00FB4B96" w:rsidRDefault="00D54731" w:rsidP="00D547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Моё образование</w:t>
            </w:r>
          </w:p>
        </w:tc>
        <w:tc>
          <w:tcPr>
            <w:tcW w:w="1700" w:type="dxa"/>
          </w:tcPr>
          <w:p w14:paraId="74E89279" w14:textId="6ED7CA2D" w:rsidR="00D54731" w:rsidRDefault="00D54731" w:rsidP="00D547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7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28.11.2025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14:30 - 15:15</w:t>
            </w:r>
          </w:p>
        </w:tc>
        <w:tc>
          <w:tcPr>
            <w:tcW w:w="2126" w:type="dxa"/>
          </w:tcPr>
          <w:p w14:paraId="194812FC" w14:textId="0452DD15" w:rsidR="00D54731" w:rsidRPr="000D627E" w:rsidRDefault="00D54731" w:rsidP="00D547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ФГБОУ ВО ДГТУ</w:t>
            </w:r>
          </w:p>
        </w:tc>
      </w:tr>
      <w:tr w:rsidR="00D54731" w:rsidRPr="00FB4B96" w14:paraId="062B6738" w14:textId="77777777" w:rsidTr="00D54731">
        <w:trPr>
          <w:trHeight w:val="349"/>
        </w:trPr>
        <w:tc>
          <w:tcPr>
            <w:tcW w:w="4111" w:type="dxa"/>
            <w:vMerge/>
          </w:tcPr>
          <w:p w14:paraId="1716C18F" w14:textId="77777777" w:rsidR="00D54731" w:rsidRPr="00FB4B96" w:rsidRDefault="00D54731" w:rsidP="00D54731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5F0C3CB3" w14:textId="265D9756" w:rsidR="00D54731" w:rsidRPr="00FB4B96" w:rsidRDefault="00D54731" w:rsidP="00D547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Мой вуз</w:t>
            </w:r>
          </w:p>
        </w:tc>
        <w:tc>
          <w:tcPr>
            <w:tcW w:w="1700" w:type="dxa"/>
          </w:tcPr>
          <w:p w14:paraId="7381903E" w14:textId="55399F2D" w:rsidR="00D54731" w:rsidRDefault="00D54731" w:rsidP="00D547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7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05.12.2025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14:30 - 15:15</w:t>
            </w:r>
          </w:p>
        </w:tc>
        <w:tc>
          <w:tcPr>
            <w:tcW w:w="2126" w:type="dxa"/>
          </w:tcPr>
          <w:p w14:paraId="4C8785F8" w14:textId="3FE2303D" w:rsidR="00D54731" w:rsidRPr="000D627E" w:rsidRDefault="00D54731" w:rsidP="00D547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ФГБОУ ВО ДГТУ</w:t>
            </w:r>
          </w:p>
        </w:tc>
      </w:tr>
      <w:tr w:rsidR="00D54731" w:rsidRPr="00FB4B96" w14:paraId="29B89960" w14:textId="77777777" w:rsidTr="00D54731">
        <w:trPr>
          <w:trHeight w:val="349"/>
        </w:trPr>
        <w:tc>
          <w:tcPr>
            <w:tcW w:w="4111" w:type="dxa"/>
            <w:vMerge/>
          </w:tcPr>
          <w:p w14:paraId="50C2DF70" w14:textId="77777777" w:rsidR="00D54731" w:rsidRPr="00FB4B96" w:rsidRDefault="00D54731" w:rsidP="00D54731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5F02A945" w14:textId="6F8397DB" w:rsidR="00D54731" w:rsidRPr="00FB4B96" w:rsidRDefault="00D54731" w:rsidP="00D547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Мои компетенции</w:t>
            </w:r>
          </w:p>
        </w:tc>
        <w:tc>
          <w:tcPr>
            <w:tcW w:w="1700" w:type="dxa"/>
          </w:tcPr>
          <w:p w14:paraId="0424B741" w14:textId="0E45A4BD" w:rsidR="00D54731" w:rsidRDefault="00D54731" w:rsidP="00D547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7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12.12.2025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14:30 - 15:15</w:t>
            </w:r>
          </w:p>
        </w:tc>
        <w:tc>
          <w:tcPr>
            <w:tcW w:w="2126" w:type="dxa"/>
          </w:tcPr>
          <w:p w14:paraId="0F96DD68" w14:textId="2BA3493A" w:rsidR="00D54731" w:rsidRPr="000D627E" w:rsidRDefault="00D54731" w:rsidP="00D547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ФГБОУ ВО ДГТУ</w:t>
            </w:r>
          </w:p>
        </w:tc>
      </w:tr>
      <w:tr w:rsidR="00D54731" w:rsidRPr="00FB4B96" w14:paraId="5D728C3D" w14:textId="77777777" w:rsidTr="00D54731">
        <w:trPr>
          <w:trHeight w:val="349"/>
        </w:trPr>
        <w:tc>
          <w:tcPr>
            <w:tcW w:w="4111" w:type="dxa"/>
            <w:vMerge/>
          </w:tcPr>
          <w:p w14:paraId="1172A839" w14:textId="77777777" w:rsidR="00D54731" w:rsidRPr="00FB4B96" w:rsidRDefault="00D54731" w:rsidP="00D54731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76AC3F5D" w14:textId="26658FB1" w:rsidR="00D54731" w:rsidRPr="00FB4B96" w:rsidRDefault="00D54731" w:rsidP="00D547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Мой маршрут</w:t>
            </w:r>
          </w:p>
        </w:tc>
        <w:tc>
          <w:tcPr>
            <w:tcW w:w="1700" w:type="dxa"/>
          </w:tcPr>
          <w:p w14:paraId="4907CD84" w14:textId="7D6F28F4" w:rsidR="00D54731" w:rsidRDefault="00D54731" w:rsidP="00D547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7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19.12.2025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14:30 - 15:15</w:t>
            </w:r>
          </w:p>
        </w:tc>
        <w:tc>
          <w:tcPr>
            <w:tcW w:w="2126" w:type="dxa"/>
          </w:tcPr>
          <w:p w14:paraId="4B642F2C" w14:textId="67709F2A" w:rsidR="00D54731" w:rsidRPr="000D627E" w:rsidRDefault="00D54731" w:rsidP="00D5473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ФГБОУ ВО ДГТУ</w:t>
            </w:r>
          </w:p>
        </w:tc>
      </w:tr>
    </w:tbl>
    <w:p w14:paraId="0AE31254" w14:textId="77777777" w:rsidR="00FA07A7" w:rsidRPr="00FB4B96" w:rsidRDefault="00FA07A7" w:rsidP="00FA07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10FE4F7" w14:textId="77777777" w:rsidR="00FA07A7" w:rsidRPr="00FB4B96" w:rsidRDefault="00FA07A7" w:rsidP="002163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FA07A7" w:rsidRPr="00FB4B96" w:rsidSect="00506F68">
      <w:pgSz w:w="12240" w:h="15840"/>
      <w:pgMar w:top="709" w:right="616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1C37"/>
    <w:rsid w:val="00034616"/>
    <w:rsid w:val="0006063C"/>
    <w:rsid w:val="000874A7"/>
    <w:rsid w:val="000D627E"/>
    <w:rsid w:val="00111A59"/>
    <w:rsid w:val="00142C2B"/>
    <w:rsid w:val="0015074B"/>
    <w:rsid w:val="001808EF"/>
    <w:rsid w:val="001C571B"/>
    <w:rsid w:val="001D57B5"/>
    <w:rsid w:val="002145A8"/>
    <w:rsid w:val="00216398"/>
    <w:rsid w:val="0029639D"/>
    <w:rsid w:val="00326F90"/>
    <w:rsid w:val="00485D02"/>
    <w:rsid w:val="004C79B7"/>
    <w:rsid w:val="004F2E0B"/>
    <w:rsid w:val="004F4AC2"/>
    <w:rsid w:val="00506F68"/>
    <w:rsid w:val="005A0A31"/>
    <w:rsid w:val="005B3B67"/>
    <w:rsid w:val="005E1C4F"/>
    <w:rsid w:val="00610BD5"/>
    <w:rsid w:val="006C59B9"/>
    <w:rsid w:val="00707ADA"/>
    <w:rsid w:val="00786D27"/>
    <w:rsid w:val="007B200A"/>
    <w:rsid w:val="007E1317"/>
    <w:rsid w:val="007F7CC0"/>
    <w:rsid w:val="008822DD"/>
    <w:rsid w:val="008F7409"/>
    <w:rsid w:val="009468AD"/>
    <w:rsid w:val="009B2276"/>
    <w:rsid w:val="00AA1D8D"/>
    <w:rsid w:val="00AF434F"/>
    <w:rsid w:val="00B10DF5"/>
    <w:rsid w:val="00B25D21"/>
    <w:rsid w:val="00B47730"/>
    <w:rsid w:val="00BA7312"/>
    <w:rsid w:val="00BD07EB"/>
    <w:rsid w:val="00C82EBC"/>
    <w:rsid w:val="00C91B04"/>
    <w:rsid w:val="00CB0664"/>
    <w:rsid w:val="00CB48DA"/>
    <w:rsid w:val="00D54731"/>
    <w:rsid w:val="00DF0F69"/>
    <w:rsid w:val="00E231D8"/>
    <w:rsid w:val="00F36B29"/>
    <w:rsid w:val="00F44C44"/>
    <w:rsid w:val="00F8132D"/>
    <w:rsid w:val="00FA07A7"/>
    <w:rsid w:val="00FB4B9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6717BB"/>
  <w14:defaultImageDpi w14:val="300"/>
  <w15:docId w15:val="{94C2C285-5050-493B-892C-CB31F5B5A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B4B96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FB4B96"/>
    <w:rPr>
      <w:color w:val="0000FF" w:themeColor="hyperlink"/>
      <w:u w:val="single"/>
    </w:rPr>
  </w:style>
  <w:style w:type="paragraph" w:styleId="aff9">
    <w:name w:val="Normal (Web)"/>
    <w:basedOn w:val="a1"/>
    <w:uiPriority w:val="99"/>
    <w:unhideWhenUsed/>
    <w:rsid w:val="00FA0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4DEC363-1833-4319-8C51-28DFA0347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Nargiz Djavatova</cp:lastModifiedBy>
  <cp:revision>27</cp:revision>
  <dcterms:created xsi:type="dcterms:W3CDTF">2025-10-07T01:48:00Z</dcterms:created>
  <dcterms:modified xsi:type="dcterms:W3CDTF">2025-11-05T07:38:00Z</dcterms:modified>
  <cp:category/>
</cp:coreProperties>
</file>